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0338826" name="ccefe500-bed5-11ef-b4c1-018d7390f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304790" name="ccefe500-bed5-11ef-b4c1-018d7390ff1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5550340" name="fad85dd0-bed5-11ef-aa29-f38567560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277828" name="fad85dd0-bed5-11ef-aa29-f38567560a6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7192709" name="488973a0-c07c-11ef-a95f-d7bec7b2a9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400076" name="488973a0-c07c-11ef-a95f-d7bec7b2a9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5688102" name="131114a0-bed6-11ef-b7ba-21aff38c56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14366" name="131114a0-bed6-11ef-b7ba-21aff38c56c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9323102" name="2b2ccd90-bed6-11ef-9bd0-d36ba47e4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129335" name="2b2ccd90-bed6-11ef-9bd0-d36ba47e4c3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7728050" name="2d23c620-bed7-11ef-bebd-bdf38c04c1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557776" name="2d23c620-bed7-11ef-bebd-bdf38c04c19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397827" name="45984d70-bed7-11ef-9f69-71146fd079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332854" name="45984d70-bed7-11ef-9f69-71146fd079f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0752593" name="6440f740-bed7-11ef-a5b4-e93d09acc3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577675" name="6440f740-bed7-11ef-a5b4-e93d09acc36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3300265" name="9027fac0-bed7-11ef-8c79-35a34d605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277207" name="9027fac0-bed7-11ef-8c79-35a34d60587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Küche /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7270856" name="59c95750-beda-11ef-a8ab-c749c3da7e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109" name="59c95750-beda-11ef-a8ab-c749c3da7ee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6206075" name="86f50fd0-beda-11ef-a0ae-01ecaea5bb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242528" name="86f50fd0-beda-11ef-a0ae-01ecaea5bbf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4492406" name="a5a29ba0-beda-11ef-b04e-cbf622dde9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577864" name="a5a29ba0-beda-11ef-b04e-cbf622dde9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02286" name="bce2e8b0-beda-11ef-a821-556ec481c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178044" name="bce2e8b0-beda-11ef-a821-556ec481c8b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8116729" name="62878aa0-bedb-11ef-9a61-8bea83d051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929878" name="62878aa0-bedb-11ef-9a61-8bea83d051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9375027" name="7c662940-bedb-11ef-8a6a-55b619460f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109569" name="7c662940-bedb-11ef-8a6a-55b619460f1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740657" name="065442d0-bedd-11ef-ad7f-89be9c5525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163006" name="065442d0-bedd-11ef-ad7f-89be9c5525c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8531654" name="202cee00-bedd-11ef-aee1-391de845b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070426" name="202cee00-bedd-11ef-aee1-391de845b80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3663964" name="377b92f0-bedd-11ef-8fad-fd45146591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337780" name="377b92f0-bedd-11ef-8fad-fd451465915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/ 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4967332" name="13ae01d0-bedf-11ef-a2ae-7543fce5e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856406" name="13ae01d0-bedf-11ef-a2ae-7543fce5e09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Holzwolle leicht 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3549856" name="3e4d6a20-bedf-11ef-8bcf-b381e80f5a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610704" name="3e4d6a20-bedf-11ef-8bcf-b381e80f5ae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Febsterkitt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400921" name="6f21b840-bedf-11ef-89a3-43c75b3c75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738956" name="6f21b840-bedf-11ef-89a3-43c75b3c75f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3834920" name="cdde7f30-bedf-11ef-b9ea-3d4c41eac5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144517" name="cdde7f30-bedf-11ef-b9ea-3d4c41eac58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1163831" name="e1534550-bedf-11ef-a552-b339604bab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988776" name="e1534550-bedf-11ef-a552-b339604babc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Schellenstrasse 10, 8708 Männedorf</w:t>
          </w:r>
        </w:p>
        <w:p>
          <w:pPr>
            <w:spacing w:before="0" w:after="0"/>
          </w:pPr>
          <w:r>
            <w:t>68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